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EE991" w14:textId="41BC7226"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>
        <w:t xml:space="preserve">Bijlage </w:t>
      </w:r>
      <w:r w:rsidR="009C7988">
        <w:t>5</w:t>
      </w:r>
      <w:r w:rsidRPr="00C40450">
        <w:rPr>
          <w:color w:val="FF0000"/>
        </w:rPr>
        <w:t xml:space="preserve"> </w:t>
      </w:r>
      <w:r>
        <w:t xml:space="preserve">– </w:t>
      </w:r>
      <w:r w:rsidRPr="00C40450">
        <w:t xml:space="preserve">Verklaring inzake </w:t>
      </w:r>
      <w:bookmarkEnd w:id="0"/>
      <w:bookmarkEnd w:id="1"/>
      <w:bookmarkEnd w:id="2"/>
      <w:r w:rsidRPr="00C40450">
        <w:t>milieu-, sociaal</w:t>
      </w:r>
      <w:r w:rsidR="005914DA">
        <w:t>-</w:t>
      </w:r>
      <w:r w:rsidRPr="00C40450">
        <w:t xml:space="preserve"> en arbeidsrecht</w:t>
      </w:r>
      <w:bookmarkEnd w:id="3"/>
      <w:bookmarkEnd w:id="4"/>
    </w:p>
    <w:p w14:paraId="343EE992" w14:textId="77777777" w:rsidR="00C40450" w:rsidRDefault="00C40450" w:rsidP="00C40450">
      <w:r>
        <w:t>Naam en adres van de onderneming:</w:t>
      </w:r>
    </w:p>
    <w:p w14:paraId="343EE993" w14:textId="77777777" w:rsidR="00C40450" w:rsidRDefault="00C40450" w:rsidP="00C40450"/>
    <w:p w14:paraId="343EE994" w14:textId="77777777" w:rsidR="00C40450" w:rsidRDefault="00C40450" w:rsidP="00C40450"/>
    <w:p w14:paraId="343EE995" w14:textId="77777777" w:rsidR="00C40450" w:rsidRDefault="00C40450" w:rsidP="00C40450">
      <w:r>
        <w:t>____________________________________________________________________________</w:t>
      </w:r>
    </w:p>
    <w:p w14:paraId="343EE996" w14:textId="77777777" w:rsidR="00C40450" w:rsidRDefault="00C40450" w:rsidP="00C40450"/>
    <w:p w14:paraId="343EE997" w14:textId="77777777" w:rsidR="00C40450" w:rsidRDefault="00C40450" w:rsidP="00C40450">
      <w:r>
        <w:t>Inschrijvingsnummer Kamer van Koophandel (inschrijvingsnummer van het</w:t>
      </w:r>
    </w:p>
    <w:p w14:paraId="343EE998" w14:textId="77777777" w:rsidR="00C40450" w:rsidRDefault="00C40450" w:rsidP="00C40450">
      <w:r>
        <w:t>handelsregister of een overeenkomstig register van het land van vestiging van de</w:t>
      </w:r>
    </w:p>
    <w:p w14:paraId="343EE999" w14:textId="77777777" w:rsidR="00C40450" w:rsidRDefault="00C40450" w:rsidP="00C40450">
      <w:r>
        <w:t>onderneming):</w:t>
      </w:r>
    </w:p>
    <w:p w14:paraId="343EE99A" w14:textId="77777777" w:rsidR="00C40450" w:rsidRDefault="00C40450" w:rsidP="00C40450"/>
    <w:p w14:paraId="343EE99B" w14:textId="77777777" w:rsidR="00C40450" w:rsidRDefault="00C40450" w:rsidP="00C40450"/>
    <w:p w14:paraId="343EE99C" w14:textId="77777777" w:rsidR="00C40450" w:rsidRDefault="00C40450" w:rsidP="00C40450">
      <w:r>
        <w:t>____________________________________________________________________________</w:t>
      </w:r>
    </w:p>
    <w:p w14:paraId="343EE99D" w14:textId="77777777" w:rsidR="00C40450" w:rsidRDefault="00C40450" w:rsidP="00C40450"/>
    <w:p w14:paraId="343EE99E" w14:textId="77777777" w:rsidR="00C40450" w:rsidRDefault="00C40450" w:rsidP="00C40450"/>
    <w:p w14:paraId="343EE99F" w14:textId="77777777" w:rsidR="00C40450" w:rsidRDefault="00C40450" w:rsidP="00C40450">
      <w:r>
        <w:t>Contactpersoon van de onderneming (naam, email, telefoon):</w:t>
      </w:r>
    </w:p>
    <w:p w14:paraId="343EE9A0" w14:textId="77777777" w:rsidR="00C40450" w:rsidRDefault="00C40450" w:rsidP="00C40450"/>
    <w:p w14:paraId="343EE9A1" w14:textId="77777777" w:rsidR="00C40450" w:rsidRDefault="00C40450" w:rsidP="00C40450"/>
    <w:p w14:paraId="343EE9A2" w14:textId="77777777" w:rsidR="00C40450" w:rsidRDefault="00C40450" w:rsidP="00C40450">
      <w:r>
        <w:t>____________________________________________________________________________</w:t>
      </w:r>
    </w:p>
    <w:p w14:paraId="343EE9A3" w14:textId="77777777" w:rsidR="00C40450" w:rsidRDefault="00C40450" w:rsidP="00C40450"/>
    <w:p w14:paraId="343EE9A4" w14:textId="77777777"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14:paraId="343EE9A5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14:paraId="343EE9A6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14:paraId="343EE9A7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14:paraId="343EE9A8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14:paraId="343EE9A9" w14:textId="77777777" w:rsidR="00C40450" w:rsidRDefault="00C40450" w:rsidP="00C40450"/>
    <w:p w14:paraId="343EE9AA" w14:textId="77777777" w:rsidR="00C40450" w:rsidRDefault="00C40450" w:rsidP="00C40450">
      <w:r>
        <w:t>Na(a)m(en) vertegenwoordigingsbevoegde ondertekenaar(s):</w:t>
      </w:r>
    </w:p>
    <w:p w14:paraId="343EE9AB" w14:textId="77777777" w:rsidR="00C40450" w:rsidRDefault="00C40450" w:rsidP="00C40450"/>
    <w:p w14:paraId="343EE9AC" w14:textId="77777777" w:rsidR="00C40450" w:rsidRDefault="00C40450" w:rsidP="00C40450"/>
    <w:p w14:paraId="343EE9AD" w14:textId="77777777" w:rsidR="00C40450" w:rsidRDefault="00C40450" w:rsidP="00C40450">
      <w:r>
        <w:t>____________________________________________________________________________</w:t>
      </w:r>
    </w:p>
    <w:p w14:paraId="343EE9AE" w14:textId="77777777" w:rsidR="00C40450" w:rsidRDefault="00C40450" w:rsidP="00C40450"/>
    <w:p w14:paraId="343EE9AF" w14:textId="77777777" w:rsidR="00C40450" w:rsidRDefault="00C40450" w:rsidP="00C40450">
      <w:r>
        <w:t>Datum:</w:t>
      </w:r>
    </w:p>
    <w:p w14:paraId="343EE9B0" w14:textId="77777777" w:rsidR="00C40450" w:rsidRDefault="00C40450" w:rsidP="00C40450"/>
    <w:p w14:paraId="343EE9B1" w14:textId="77777777" w:rsidR="00C40450" w:rsidRDefault="00C40450" w:rsidP="00C40450">
      <w:r>
        <w:t>Handtekening(en):</w:t>
      </w:r>
    </w:p>
    <w:p w14:paraId="343EE9B2" w14:textId="77777777" w:rsidR="000B46D8" w:rsidRDefault="000B46D8"/>
    <w:sectPr w:rsidR="000B46D8" w:rsidSect="00177A29">
      <w:headerReference w:type="default" r:id="rId10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10D53" w14:textId="77777777" w:rsidR="000B7969" w:rsidRDefault="000B7969" w:rsidP="00E53A2E">
      <w:pPr>
        <w:spacing w:line="240" w:lineRule="auto"/>
      </w:pPr>
      <w:r>
        <w:separator/>
      </w:r>
    </w:p>
  </w:endnote>
  <w:endnote w:type="continuationSeparator" w:id="0">
    <w:p w14:paraId="7F038227" w14:textId="77777777" w:rsidR="000B7969" w:rsidRDefault="000B7969" w:rsidP="00E53A2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41B2E" w14:textId="77777777" w:rsidR="000B7969" w:rsidRDefault="000B7969" w:rsidP="00E53A2E">
      <w:pPr>
        <w:spacing w:line="240" w:lineRule="auto"/>
      </w:pPr>
      <w:r>
        <w:separator/>
      </w:r>
    </w:p>
  </w:footnote>
  <w:footnote w:type="continuationSeparator" w:id="0">
    <w:p w14:paraId="4C4DE551" w14:textId="77777777" w:rsidR="000B7969" w:rsidRDefault="000B7969" w:rsidP="00E53A2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pPr w:vertAnchor="page" w:horzAnchor="page" w:tblpX="1759" w:tblpY="625"/>
      <w:tblOverlap w:val="never"/>
      <w:tblW w:w="8955" w:type="dxa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1"/>
      <w:gridCol w:w="2494"/>
    </w:tblGrid>
    <w:tr w:rsidR="00E53A2E" w14:paraId="5ECC6CB4" w14:textId="77777777" w:rsidTr="00E53A2E">
      <w:tc>
        <w:tcPr>
          <w:tcW w:w="6464" w:type="dxa"/>
        </w:tcPr>
        <w:p w14:paraId="1DF967F6" w14:textId="77777777" w:rsidR="00E53A2E" w:rsidRDefault="00E53A2E" w:rsidP="00E53A2E">
          <w:pPr>
            <w:pStyle w:val="Koptekst"/>
            <w:rPr>
              <w:sz w:val="17"/>
              <w:szCs w:val="17"/>
            </w:rPr>
          </w:pPr>
        </w:p>
      </w:tc>
      <w:tc>
        <w:tcPr>
          <w:tcW w:w="2495" w:type="dxa"/>
        </w:tcPr>
        <w:p w14:paraId="04161912" w14:textId="77777777" w:rsidR="00E53A2E" w:rsidRDefault="00E53A2E" w:rsidP="00E53A2E">
          <w:pPr>
            <w:pStyle w:val="Koptekst"/>
            <w:rPr>
              <w:sz w:val="17"/>
              <w:szCs w:val="17"/>
            </w:rPr>
          </w:pPr>
        </w:p>
      </w:tc>
    </w:tr>
    <w:tr w:rsidR="00E53A2E" w14:paraId="5656EE22" w14:textId="77777777" w:rsidTr="002E5488">
      <w:trPr>
        <w:trHeight w:val="216"/>
      </w:trPr>
      <w:tc>
        <w:tcPr>
          <w:tcW w:w="6464" w:type="dxa"/>
          <w:hideMark/>
        </w:tcPr>
        <w:p w14:paraId="637312D3" w14:textId="77777777" w:rsidR="00E53A2E" w:rsidRDefault="00E53A2E" w:rsidP="00E53A2E">
          <w:pPr>
            <w:pStyle w:val="Koptekst"/>
          </w:pPr>
          <w:r>
            <w:t>Gemeente Amsterdam</w:t>
          </w:r>
        </w:p>
        <w:p w14:paraId="50A615E6" w14:textId="0DF423FD" w:rsidR="00E53A2E" w:rsidRDefault="00552F11" w:rsidP="00E53A2E">
          <w:pPr>
            <w:pStyle w:val="Koptekst"/>
          </w:pPr>
          <w:r>
            <w:t>Europese openbare procedure</w:t>
          </w:r>
        </w:p>
        <w:p w14:paraId="0EA2EBF4" w14:textId="7D0634BE" w:rsidR="00E53A2E" w:rsidRDefault="00E53A2E" w:rsidP="00E53A2E">
          <w:pPr>
            <w:pStyle w:val="Koptekst"/>
          </w:pPr>
          <w:r>
            <w:t xml:space="preserve">AI </w:t>
          </w:r>
          <w:r w:rsidR="009C7988">
            <w:t>2020- 0044</w:t>
          </w:r>
          <w:r w:rsidR="002E5488">
            <w:t xml:space="preserve"> </w:t>
          </w:r>
          <w:r w:rsidR="00100A29">
            <w:t>L</w:t>
          </w:r>
          <w:r w:rsidR="002E5488" w:rsidRPr="002E5488">
            <w:t>evering, onderhoud en wijzigingen aan verkeersregeltoestellen</w:t>
          </w:r>
        </w:p>
      </w:tc>
      <w:tc>
        <w:tcPr>
          <w:tcW w:w="2495" w:type="dxa"/>
          <w:hideMark/>
        </w:tcPr>
        <w:p w14:paraId="1B42A97D" w14:textId="77777777" w:rsidR="00E53A2E" w:rsidRDefault="00E53A2E" w:rsidP="00E53A2E">
          <w:pPr>
            <w:pStyle w:val="Koptekst"/>
          </w:pPr>
          <w:r>
            <w:t>Versie 1</w:t>
          </w:r>
        </w:p>
        <w:p w14:paraId="676CDC93" w14:textId="71E1B64E" w:rsidR="00E53A2E" w:rsidRDefault="00E53A2E" w:rsidP="00E53A2E">
          <w:pPr>
            <w:pStyle w:val="Koptekst"/>
          </w:pPr>
        </w:p>
      </w:tc>
    </w:tr>
  </w:tbl>
  <w:p w14:paraId="5FFA7C6B" w14:textId="77777777" w:rsidR="00E53A2E" w:rsidRDefault="00E53A2E" w:rsidP="00E53A2E">
    <w:pPr>
      <w:pStyle w:val="Koptekst"/>
    </w:pPr>
  </w:p>
  <w:p w14:paraId="27840E8E" w14:textId="77777777" w:rsidR="00E53A2E" w:rsidRDefault="00E53A2E" w:rsidP="00E53A2E">
    <w:pPr>
      <w:pStyle w:val="Koptekst"/>
    </w:pPr>
  </w:p>
  <w:p w14:paraId="71EDFD20" w14:textId="77777777" w:rsidR="00E53A2E" w:rsidRDefault="00E53A2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5"/>
  </w:num>
  <w:num w:numId="20">
    <w:abstractNumId w:val="8"/>
  </w:num>
  <w:num w:numId="21">
    <w:abstractNumId w:val="0"/>
  </w:num>
  <w:num w:numId="22">
    <w:abstractNumId w:val="3"/>
  </w:num>
  <w:num w:numId="23">
    <w:abstractNumId w:val="6"/>
  </w:num>
  <w:num w:numId="24">
    <w:abstractNumId w:val="0"/>
  </w:num>
  <w:num w:numId="25">
    <w:abstractNumId w:val="0"/>
  </w:num>
  <w:num w:numId="26">
    <w:abstractNumId w:val="0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450"/>
    <w:rsid w:val="00003717"/>
    <w:rsid w:val="000B46D8"/>
    <w:rsid w:val="000B7969"/>
    <w:rsid w:val="00100A29"/>
    <w:rsid w:val="00177A29"/>
    <w:rsid w:val="002B5524"/>
    <w:rsid w:val="002E5488"/>
    <w:rsid w:val="00333AD2"/>
    <w:rsid w:val="003B3222"/>
    <w:rsid w:val="00424DED"/>
    <w:rsid w:val="004809F3"/>
    <w:rsid w:val="00482A4F"/>
    <w:rsid w:val="00527398"/>
    <w:rsid w:val="00552F11"/>
    <w:rsid w:val="005914DA"/>
    <w:rsid w:val="00603C96"/>
    <w:rsid w:val="00632123"/>
    <w:rsid w:val="007E2525"/>
    <w:rsid w:val="008104C5"/>
    <w:rsid w:val="008402D9"/>
    <w:rsid w:val="009022CF"/>
    <w:rsid w:val="009175F9"/>
    <w:rsid w:val="009761CF"/>
    <w:rsid w:val="009B0D92"/>
    <w:rsid w:val="009C7988"/>
    <w:rsid w:val="00A03098"/>
    <w:rsid w:val="00A3732E"/>
    <w:rsid w:val="00A53085"/>
    <w:rsid w:val="00BD0C39"/>
    <w:rsid w:val="00C40450"/>
    <w:rsid w:val="00E53A2E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3EE991"/>
  <w15:docId w15:val="{BDD5388F-4C1B-4AF2-9843-83C5ACD09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styleId="Koptekst">
    <w:name w:val="header"/>
    <w:basedOn w:val="Standaard"/>
    <w:link w:val="KoptekstChar"/>
    <w:uiPriority w:val="99"/>
    <w:unhideWhenUsed/>
    <w:rsid w:val="00E53A2E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53A2E"/>
    <w:rPr>
      <w:rFonts w:eastAsia="Calibri"/>
      <w:lang w:eastAsia="en-US"/>
    </w:rPr>
  </w:style>
  <w:style w:type="paragraph" w:styleId="Voettekst">
    <w:name w:val="footer"/>
    <w:basedOn w:val="Standaard"/>
    <w:link w:val="VoettekstChar"/>
    <w:unhideWhenUsed/>
    <w:rsid w:val="00E53A2E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E53A2E"/>
    <w:rPr>
      <w:rFonts w:eastAsia="Calibri"/>
      <w:lang w:eastAsia="en-US"/>
    </w:rPr>
  </w:style>
  <w:style w:type="table" w:styleId="Tabelraster">
    <w:name w:val="Table Grid"/>
    <w:basedOn w:val="Standaardtabel"/>
    <w:uiPriority w:val="59"/>
    <w:rsid w:val="00E53A2E"/>
    <w:pPr>
      <w:spacing w:line="240" w:lineRule="auto"/>
    </w:pPr>
    <w:rPr>
      <w:rFonts w:eastAsia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FA5D4A80B564DB9B7C6DADC82EDC7" ma:contentTypeVersion="10" ma:contentTypeDescription="Een nieuw document maken." ma:contentTypeScope="" ma:versionID="8df35eb4a1232d356c1b26464e2927b0">
  <xsd:schema xmlns:xsd="http://www.w3.org/2001/XMLSchema" xmlns:xs="http://www.w3.org/2001/XMLSchema" xmlns:p="http://schemas.microsoft.com/office/2006/metadata/properties" xmlns:ns2="a3c00aa1-68ae-4e3c-8bd7-0da97e7bbdc6" targetNamespace="http://schemas.microsoft.com/office/2006/metadata/properties" ma:root="true" ma:fieldsID="104a3924fbb1a53db2ca134cfad7025b" ns2:_="">
    <xsd:import namespace="a3c00aa1-68ae-4e3c-8bd7-0da97e7bbd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00aa1-68ae-4e3c-8bd7-0da97e7bb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388901-95AF-4751-9A1F-483612F9EC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EBD3CD-23FD-40ED-89F5-9B95716934D2}">
  <ds:schemaRefs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dcmitype/"/>
    <ds:schemaRef ds:uri="a3c00aa1-68ae-4e3c-8bd7-0da97e7bbdc6"/>
    <ds:schemaRef ds:uri="http://purl.org/dc/elements/1.1/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399FDB0-FC9F-405F-A3BF-32AAC35BE5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c00aa1-68ae-4e3c-8bd7-0da97e7bbd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1034</Characters>
  <Application>Microsoft Office Word</Application>
  <DocSecurity>0</DocSecurity>
  <Lines>8</Lines>
  <Paragraphs>2</Paragraphs>
  <ScaleCrop>false</ScaleCrop>
  <Company>Gemeente Amsterdam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Agnes van Heukelom</cp:lastModifiedBy>
  <cp:revision>6</cp:revision>
  <dcterms:created xsi:type="dcterms:W3CDTF">2020-06-22T15:41:00Z</dcterms:created>
  <dcterms:modified xsi:type="dcterms:W3CDTF">2021-07-03T09:13:00Z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0x010100102FA5D4A80B564DB9B7C6DADC82EDC7</vt:lpwstr>
  </property>
</Properties>
</file>